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3F7D7" w14:textId="0BEB8ADA" w:rsidR="004A3ABB" w:rsidRDefault="004A3ABB" w:rsidP="004A3ABB">
      <w:pPr>
        <w:pStyle w:val="Bijlageondertitel"/>
        <w:numPr>
          <w:ilvl w:val="0"/>
          <w:numId w:val="0"/>
        </w:numPr>
      </w:pPr>
      <w:bookmarkStart w:id="0" w:name="_Toc417245487"/>
      <w:bookmarkStart w:id="1" w:name="_Toc417311097"/>
      <w:bookmarkStart w:id="2" w:name="_Toc428742903"/>
      <w:bookmarkStart w:id="3" w:name="_Toc440039606"/>
      <w:bookmarkStart w:id="4" w:name="_Toc456857221"/>
      <w:bookmarkStart w:id="5" w:name="_Toc457480017"/>
      <w:bookmarkStart w:id="6" w:name="_Toc457495527"/>
      <w:bookmarkStart w:id="7" w:name="_Toc457922920"/>
      <w:bookmarkStart w:id="8" w:name="_Toc457922946"/>
      <w:bookmarkStart w:id="9" w:name="_Toc488920245"/>
      <w:bookmarkStart w:id="10" w:name="_Toc488944311"/>
      <w:bookmarkStart w:id="11" w:name="_Toc489437768"/>
      <w:bookmarkStart w:id="12" w:name="_Toc489452967"/>
      <w:bookmarkStart w:id="13" w:name="_Toc489868445"/>
      <w:bookmarkStart w:id="14" w:name="_Toc489875493"/>
      <w:bookmarkStart w:id="15" w:name="_Toc490575389"/>
      <w:r>
        <w:t xml:space="preserve">Bijlage </w:t>
      </w:r>
      <w:r w:rsidR="00D96F6C">
        <w:t>6</w:t>
      </w:r>
      <w:r w:rsidR="00F16B36">
        <w:t xml:space="preserve"> - </w:t>
      </w:r>
      <w:bookmarkStart w:id="16" w:name="_Toc489452969"/>
      <w:bookmarkStart w:id="17" w:name="_Toc489868447"/>
      <w:bookmarkStart w:id="18" w:name="_Toc489875495"/>
      <w:bookmarkStart w:id="19" w:name="_Toc4905753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 xml:space="preserve">Model </w:t>
      </w:r>
      <w:bookmarkEnd w:id="16"/>
      <w:bookmarkEnd w:id="17"/>
      <w:bookmarkEnd w:id="18"/>
      <w:bookmarkEnd w:id="19"/>
      <w:r w:rsidR="003F2E65">
        <w:t>holdingverklaring</w:t>
      </w:r>
    </w:p>
    <w:p w14:paraId="250F5714" w14:textId="77777777" w:rsidR="00B57254" w:rsidRPr="00735183" w:rsidRDefault="00B57254" w:rsidP="00B57254">
      <w:pPr>
        <w:numPr>
          <w:ilvl w:val="1"/>
          <w:numId w:val="0"/>
        </w:numPr>
        <w:ind w:right="2125"/>
        <w:rPr>
          <w:rFonts w:eastAsia="MS Gothic"/>
          <w:b/>
          <w:iCs/>
          <w:sz w:val="22"/>
          <w:szCs w:val="22"/>
        </w:rPr>
      </w:pPr>
      <w:bookmarkStart w:id="20" w:name="ondertitel"/>
      <w:r w:rsidRPr="00735183">
        <w:rPr>
          <w:rFonts w:eastAsia="MS Gothic"/>
          <w:b/>
          <w:iCs/>
          <w:sz w:val="22"/>
          <w:szCs w:val="22"/>
        </w:rPr>
        <w:t>Europees Niet openbare procedure</w:t>
      </w:r>
    </w:p>
    <w:p w14:paraId="588C56BB" w14:textId="5559744F" w:rsidR="00B57254" w:rsidRPr="00735183" w:rsidRDefault="00B57254" w:rsidP="00B57254">
      <w:pPr>
        <w:numPr>
          <w:ilvl w:val="1"/>
          <w:numId w:val="0"/>
        </w:numPr>
        <w:ind w:right="2125"/>
        <w:rPr>
          <w:rFonts w:eastAsia="MS Gothic"/>
          <w:b/>
          <w:iCs/>
          <w:sz w:val="22"/>
          <w:szCs w:val="22"/>
        </w:rPr>
      </w:pPr>
      <w:r w:rsidRPr="00735183">
        <w:rPr>
          <w:rFonts w:eastAsia="MS Gothic"/>
          <w:b/>
          <w:iCs/>
          <w:sz w:val="22"/>
          <w:szCs w:val="22"/>
        </w:rPr>
        <w:t xml:space="preserve">Contract </w:t>
      </w:r>
      <w:r w:rsidRPr="00735183">
        <w:rPr>
          <w:rFonts w:eastAsia="MS Gothic" w:cs="Tahoma"/>
          <w:b/>
          <w:iCs/>
          <w:sz w:val="22"/>
          <w:szCs w:val="22"/>
        </w:rPr>
        <w:t>AI</w:t>
      </w:r>
      <w:r>
        <w:rPr>
          <w:rFonts w:eastAsia="MS Gothic" w:cs="Tahoma"/>
          <w:b/>
          <w:iCs/>
          <w:sz w:val="22"/>
          <w:szCs w:val="22"/>
        </w:rPr>
        <w:t xml:space="preserve"> </w:t>
      </w:r>
      <w:r w:rsidRPr="00735183">
        <w:rPr>
          <w:rFonts w:eastAsia="MS Gothic" w:cs="Tahoma"/>
          <w:b/>
          <w:iCs/>
          <w:sz w:val="22"/>
          <w:szCs w:val="22"/>
        </w:rPr>
        <w:t>2020-</w:t>
      </w:r>
      <w:r w:rsidR="003C0BFB">
        <w:rPr>
          <w:rFonts w:eastAsia="MS Gothic" w:cs="Tahoma"/>
          <w:b/>
          <w:iCs/>
          <w:sz w:val="22"/>
          <w:szCs w:val="22"/>
        </w:rPr>
        <w:t>0</w:t>
      </w:r>
      <w:r w:rsidR="003F2E65">
        <w:rPr>
          <w:rFonts w:eastAsia="MS Gothic" w:cs="Tahoma"/>
          <w:b/>
          <w:iCs/>
          <w:sz w:val="22"/>
          <w:szCs w:val="22"/>
        </w:rPr>
        <w:t>150</w:t>
      </w:r>
      <w:r w:rsidRPr="00735183">
        <w:rPr>
          <w:rFonts w:ascii="Tahoma" w:eastAsia="MS Gothic" w:hAnsi="Tahoma" w:cs="Tahoma"/>
          <w:b/>
          <w:iCs/>
          <w:sz w:val="20"/>
          <w:szCs w:val="20"/>
        </w:rPr>
        <w:t xml:space="preserve"> </w:t>
      </w:r>
      <w:r w:rsidRPr="00735183">
        <w:rPr>
          <w:rFonts w:eastAsia="MS Gothic"/>
          <w:b/>
          <w:sz w:val="22"/>
          <w:szCs w:val="22"/>
        </w:rPr>
        <w:t xml:space="preserve"> </w:t>
      </w:r>
      <w:bookmarkEnd w:id="20"/>
      <w:r w:rsidRPr="00735183">
        <w:rPr>
          <w:rFonts w:eastAsia="MS Gothic"/>
          <w:b/>
          <w:iCs/>
          <w:sz w:val="22"/>
          <w:szCs w:val="22"/>
        </w:rPr>
        <w:t xml:space="preserve"> </w:t>
      </w:r>
      <w:bookmarkStart w:id="21" w:name="_Hlk37929497"/>
    </w:p>
    <w:bookmarkEnd w:id="21"/>
    <w:p w14:paraId="1AE8342E" w14:textId="77777777" w:rsidR="00B57254" w:rsidRPr="00735183" w:rsidRDefault="00B57254" w:rsidP="00B57254">
      <w:pPr>
        <w:numPr>
          <w:ilvl w:val="1"/>
          <w:numId w:val="0"/>
        </w:numPr>
        <w:ind w:right="1416"/>
        <w:rPr>
          <w:rFonts w:eastAsia="MS Gothic"/>
          <w:b/>
          <w:iCs/>
          <w:sz w:val="22"/>
          <w:szCs w:val="22"/>
        </w:rPr>
      </w:pPr>
      <w:r>
        <w:rPr>
          <w:rFonts w:eastAsia="MS Gothic"/>
          <w:b/>
          <w:i/>
          <w:iCs/>
          <w:sz w:val="22"/>
          <w:szCs w:val="22"/>
        </w:rPr>
        <w:t>Middenmeer Noord</w:t>
      </w:r>
    </w:p>
    <w:p w14:paraId="6E6B4A53" w14:textId="77777777" w:rsidR="00B57254" w:rsidRDefault="00B57254" w:rsidP="004A3ABB"/>
    <w:p w14:paraId="67807ADF" w14:textId="450FBF25" w:rsidR="00376009" w:rsidRDefault="003F2E65" w:rsidP="004A3ABB">
      <w:r w:rsidRPr="003F2E65">
        <w:t xml:space="preserve">Deze verklaring dient door de </w:t>
      </w:r>
      <w:r>
        <w:t>gegadigde/</w:t>
      </w:r>
      <w:r w:rsidRPr="003F2E65">
        <w:t>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0824C2E4" w14:textId="05554D25" w:rsidR="003F2E65" w:rsidRDefault="003F2E65" w:rsidP="004A3ABB"/>
    <w:p w14:paraId="347D2D47" w14:textId="413ED668" w:rsidR="003F2E65" w:rsidRPr="007F1C07" w:rsidRDefault="003F2E65" w:rsidP="004A3ABB"/>
    <w:p w14:paraId="7B7B6A8C" w14:textId="77777777" w:rsidR="003F2E65" w:rsidRPr="003F2E65" w:rsidRDefault="003F2E65" w:rsidP="003F2E65">
      <w:pPr>
        <w:spacing w:line="276" w:lineRule="auto"/>
        <w:rPr>
          <w:b/>
          <w:bCs/>
          <w:sz w:val="18"/>
          <w:szCs w:val="18"/>
        </w:rPr>
      </w:pPr>
    </w:p>
    <w:p w14:paraId="48B36BFA" w14:textId="69AA3B61" w:rsidR="003F2E65" w:rsidRPr="003F2E65" w:rsidRDefault="003F2E65" w:rsidP="003F2E65">
      <w:pPr>
        <w:spacing w:line="276" w:lineRule="auto"/>
        <w:rPr>
          <w:bCs/>
          <w:sz w:val="18"/>
          <w:szCs w:val="18"/>
        </w:rPr>
      </w:pPr>
      <w:r w:rsidRPr="003F2E65">
        <w:rPr>
          <w:b/>
          <w:bCs/>
          <w:sz w:val="18"/>
          <w:szCs w:val="18"/>
        </w:rPr>
        <w:t>1</w:t>
      </w:r>
      <w:r w:rsidRPr="003F2E65">
        <w:rPr>
          <w:b/>
          <w:bCs/>
          <w:sz w:val="18"/>
          <w:szCs w:val="18"/>
        </w:rPr>
        <w:tab/>
        <w:t>Verklaring</w:t>
      </w:r>
      <w:r w:rsidRPr="007F1C07">
        <w:rPr>
          <w:b/>
          <w:bCs/>
          <w:sz w:val="18"/>
          <w:szCs w:val="18"/>
        </w:rPr>
        <w:t xml:space="preserve"> Gegadigde/Inschrijver</w:t>
      </w:r>
    </w:p>
    <w:p w14:paraId="26423E0C" w14:textId="77777777" w:rsidR="003F2E65" w:rsidRPr="003F2E65" w:rsidRDefault="003F2E65" w:rsidP="003F2E65">
      <w:pPr>
        <w:spacing w:line="276" w:lineRule="auto"/>
        <w:rPr>
          <w:bCs/>
          <w:sz w:val="18"/>
          <w:szCs w:val="18"/>
        </w:rPr>
      </w:pPr>
    </w:p>
    <w:p w14:paraId="56531F3C" w14:textId="6C147D0A" w:rsidR="003F2E65" w:rsidRPr="003F2E65" w:rsidRDefault="003F2E65" w:rsidP="003F2E65">
      <w:pPr>
        <w:spacing w:line="276" w:lineRule="auto"/>
        <w:ind w:left="426" w:hanging="426"/>
        <w:rPr>
          <w:sz w:val="18"/>
          <w:szCs w:val="18"/>
        </w:rPr>
      </w:pPr>
      <w:r w:rsidRPr="003F2E65">
        <w:rPr>
          <w:sz w:val="18"/>
          <w:szCs w:val="18"/>
        </w:rPr>
        <w:fldChar w:fldCharType="begin">
          <w:ffData>
            <w:name w:val="Selectievakje2"/>
            <w:enabled/>
            <w:calcOnExit w:val="0"/>
            <w:checkBox>
              <w:sizeAuto/>
              <w:default w:val="0"/>
            </w:checkBox>
          </w:ffData>
        </w:fldChar>
      </w:r>
      <w:r w:rsidRPr="003F2E65">
        <w:rPr>
          <w:sz w:val="18"/>
          <w:szCs w:val="18"/>
        </w:rPr>
        <w:instrText xml:space="preserve"> FORMCHECKBOX </w:instrText>
      </w:r>
      <w:r w:rsidR="00CD41DB">
        <w:rPr>
          <w:sz w:val="18"/>
          <w:szCs w:val="18"/>
        </w:rPr>
      </w:r>
      <w:r w:rsidR="00CD41DB">
        <w:rPr>
          <w:sz w:val="18"/>
          <w:szCs w:val="18"/>
        </w:rPr>
        <w:fldChar w:fldCharType="separate"/>
      </w:r>
      <w:r w:rsidRPr="003F2E65">
        <w:rPr>
          <w:sz w:val="18"/>
          <w:szCs w:val="18"/>
        </w:rPr>
        <w:fldChar w:fldCharType="end"/>
      </w:r>
      <w:r w:rsidRPr="003F2E65">
        <w:rPr>
          <w:sz w:val="18"/>
          <w:szCs w:val="18"/>
        </w:rPr>
        <w:t xml:space="preserve">   </w:t>
      </w:r>
      <w:r w:rsidR="000917C6">
        <w:rPr>
          <w:sz w:val="18"/>
          <w:szCs w:val="18"/>
        </w:rPr>
        <w:tab/>
      </w:r>
      <w:r w:rsidRPr="003F2E65">
        <w:rPr>
          <w:sz w:val="18"/>
          <w:szCs w:val="18"/>
        </w:rPr>
        <w:t>Hierbij verklaart ondergetekende (Inschrijver / dochteronderneming) dat hij geen gebruik maakt van artikel 2:403 BW en  zelfstandig voldoet aan alle aan de Inschrijver gestelde eisen. In dit geval ondertekent alleen de Inschrijver / dochteronderneming dit formulier.</w:t>
      </w:r>
    </w:p>
    <w:p w14:paraId="4DE22892" w14:textId="77777777" w:rsidR="003F2E65" w:rsidRPr="003F2E65" w:rsidRDefault="003F2E65" w:rsidP="003F2E65">
      <w:pPr>
        <w:spacing w:line="276" w:lineRule="auto"/>
        <w:ind w:left="426" w:hanging="426"/>
        <w:rPr>
          <w:sz w:val="18"/>
          <w:szCs w:val="18"/>
        </w:rPr>
      </w:pPr>
    </w:p>
    <w:p w14:paraId="783B58D4" w14:textId="77777777" w:rsidR="003F2E65" w:rsidRPr="003F2E65" w:rsidRDefault="003F2E65" w:rsidP="003F2E65">
      <w:pPr>
        <w:spacing w:line="276" w:lineRule="auto"/>
        <w:rPr>
          <w:sz w:val="18"/>
          <w:szCs w:val="18"/>
        </w:rPr>
      </w:pPr>
      <w:r w:rsidRPr="003F2E65">
        <w:rPr>
          <w:b/>
          <w:bCs/>
          <w:sz w:val="18"/>
          <w:szCs w:val="18"/>
        </w:rPr>
        <w:t>Ondertekening</w:t>
      </w:r>
      <w:r w:rsidRPr="003F2E65">
        <w:rPr>
          <w:bCs/>
          <w:sz w:val="18"/>
          <w:szCs w:val="18"/>
        </w:rPr>
        <w:t xml:space="preserve"> </w:t>
      </w:r>
      <w:r w:rsidRPr="003F2E65">
        <w:rPr>
          <w:b/>
          <w:bCs/>
          <w:sz w:val="18"/>
          <w:szCs w:val="18"/>
        </w:rPr>
        <w:t>Inschrijver / dochteronderneming</w:t>
      </w:r>
    </w:p>
    <w:p w14:paraId="17CBBD85" w14:textId="77777777" w:rsidR="003F2E65" w:rsidRPr="003F2E65" w:rsidRDefault="003F2E65" w:rsidP="003F2E65">
      <w:pPr>
        <w:spacing w:line="276" w:lineRule="auto"/>
        <w:rPr>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3F2E65" w:rsidRPr="003F2E65" w14:paraId="099B588D"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25E92"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tcPr>
          <w:p w14:paraId="6D62FD46" w14:textId="77777777" w:rsidR="003F2E65" w:rsidRPr="003F2E65" w:rsidRDefault="003F2E65" w:rsidP="003F2E65">
            <w:pPr>
              <w:spacing w:line="276" w:lineRule="auto"/>
              <w:rPr>
                <w:sz w:val="18"/>
                <w:szCs w:val="18"/>
              </w:rPr>
            </w:pPr>
            <w:r w:rsidRPr="003F2E65">
              <w:rPr>
                <w:bCs/>
                <w:sz w:val="18"/>
                <w:szCs w:val="18"/>
              </w:rPr>
              <w:fldChar w:fldCharType="begin">
                <w:ffData>
                  <w:name w:val="Text13"/>
                  <w:enabled/>
                  <w:calcOnExit w:val="0"/>
                  <w:textInput/>
                </w:ffData>
              </w:fldChar>
            </w:r>
            <w:r w:rsidRPr="003F2E65">
              <w:rPr>
                <w:bCs/>
                <w:sz w:val="18"/>
                <w:szCs w:val="18"/>
              </w:rPr>
              <w:instrText xml:space="preserve"> FORMTEXT </w:instrText>
            </w:r>
            <w:r w:rsidRPr="003F2E65">
              <w:rPr>
                <w:bCs/>
                <w:sz w:val="18"/>
                <w:szCs w:val="18"/>
              </w:rPr>
            </w:r>
            <w:r w:rsidRPr="003F2E65">
              <w:rPr>
                <w:bCs/>
                <w:sz w:val="18"/>
                <w:szCs w:val="18"/>
              </w:rPr>
              <w:fldChar w:fldCharType="separate"/>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sz w:val="18"/>
                <w:szCs w:val="18"/>
              </w:rPr>
              <w:fldChar w:fldCharType="end"/>
            </w:r>
          </w:p>
        </w:tc>
      </w:tr>
      <w:tr w:rsidR="003F2E65" w:rsidRPr="003F2E65" w14:paraId="20265089"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A0BEEA"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Naam rechtsgeldige vertegenwoordiger</w:t>
            </w:r>
            <w:r w:rsidRPr="003F2E65">
              <w:rPr>
                <w:spacing w:val="5"/>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14:paraId="5CC8D87E" w14:textId="77777777" w:rsidR="003F2E65" w:rsidRPr="003F2E65" w:rsidRDefault="003F2E65" w:rsidP="003F2E65">
            <w:pPr>
              <w:spacing w:line="276" w:lineRule="auto"/>
              <w:rPr>
                <w:sz w:val="18"/>
                <w:szCs w:val="18"/>
              </w:rPr>
            </w:pPr>
            <w:r w:rsidRPr="003F2E65">
              <w:rPr>
                <w:bCs/>
                <w:sz w:val="18"/>
                <w:szCs w:val="18"/>
              </w:rPr>
              <w:fldChar w:fldCharType="begin">
                <w:ffData>
                  <w:name w:val="Text13"/>
                  <w:enabled/>
                  <w:calcOnExit w:val="0"/>
                  <w:textInput/>
                </w:ffData>
              </w:fldChar>
            </w:r>
            <w:r w:rsidRPr="003F2E65">
              <w:rPr>
                <w:bCs/>
                <w:sz w:val="18"/>
                <w:szCs w:val="18"/>
              </w:rPr>
              <w:instrText xml:space="preserve"> FORMTEXT </w:instrText>
            </w:r>
            <w:r w:rsidRPr="003F2E65">
              <w:rPr>
                <w:bCs/>
                <w:sz w:val="18"/>
                <w:szCs w:val="18"/>
              </w:rPr>
            </w:r>
            <w:r w:rsidRPr="003F2E65">
              <w:rPr>
                <w:bCs/>
                <w:sz w:val="18"/>
                <w:szCs w:val="18"/>
              </w:rPr>
              <w:fldChar w:fldCharType="separate"/>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sz w:val="18"/>
                <w:szCs w:val="18"/>
              </w:rPr>
              <w:fldChar w:fldCharType="end"/>
            </w:r>
          </w:p>
        </w:tc>
      </w:tr>
      <w:tr w:rsidR="003F2E65" w:rsidRPr="003F2E65" w14:paraId="2EB6D403"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EC6DC9"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Datum</w:t>
            </w:r>
            <w:r w:rsidRPr="003F2E65">
              <w:rPr>
                <w:spacing w:val="5"/>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14:paraId="213CA5F1" w14:textId="77777777" w:rsidR="003F2E65" w:rsidRPr="003F2E65" w:rsidRDefault="003F2E65" w:rsidP="003F2E65">
            <w:pPr>
              <w:spacing w:line="276" w:lineRule="auto"/>
              <w:rPr>
                <w:sz w:val="18"/>
                <w:szCs w:val="18"/>
              </w:rPr>
            </w:pPr>
            <w:r w:rsidRPr="003F2E65">
              <w:rPr>
                <w:bCs/>
                <w:sz w:val="18"/>
                <w:szCs w:val="18"/>
              </w:rPr>
              <w:fldChar w:fldCharType="begin">
                <w:ffData>
                  <w:name w:val="Text13"/>
                  <w:enabled/>
                  <w:calcOnExit w:val="0"/>
                  <w:textInput/>
                </w:ffData>
              </w:fldChar>
            </w:r>
            <w:r w:rsidRPr="003F2E65">
              <w:rPr>
                <w:bCs/>
                <w:sz w:val="18"/>
                <w:szCs w:val="18"/>
              </w:rPr>
              <w:instrText xml:space="preserve"> FORMTEXT </w:instrText>
            </w:r>
            <w:r w:rsidRPr="003F2E65">
              <w:rPr>
                <w:bCs/>
                <w:sz w:val="18"/>
                <w:szCs w:val="18"/>
              </w:rPr>
            </w:r>
            <w:r w:rsidRPr="003F2E65">
              <w:rPr>
                <w:bCs/>
                <w:sz w:val="18"/>
                <w:szCs w:val="18"/>
              </w:rPr>
              <w:fldChar w:fldCharType="separate"/>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sz w:val="18"/>
                <w:szCs w:val="18"/>
              </w:rPr>
              <w:fldChar w:fldCharType="end"/>
            </w:r>
          </w:p>
        </w:tc>
      </w:tr>
      <w:tr w:rsidR="003F2E65" w:rsidRPr="003F2E65" w14:paraId="5EA4AE66"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0392D"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Plaats</w:t>
            </w:r>
            <w:r w:rsidRPr="003F2E65">
              <w:rPr>
                <w:spacing w:val="5"/>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14:paraId="38CE5521" w14:textId="77777777" w:rsidR="003F2E65" w:rsidRPr="003F2E65" w:rsidRDefault="003F2E65" w:rsidP="003F2E65">
            <w:pPr>
              <w:spacing w:line="276" w:lineRule="auto"/>
              <w:rPr>
                <w:sz w:val="18"/>
                <w:szCs w:val="18"/>
              </w:rPr>
            </w:pPr>
            <w:r w:rsidRPr="003F2E65">
              <w:rPr>
                <w:bCs/>
                <w:sz w:val="18"/>
                <w:szCs w:val="18"/>
              </w:rPr>
              <w:fldChar w:fldCharType="begin">
                <w:ffData>
                  <w:name w:val="Text13"/>
                  <w:enabled/>
                  <w:calcOnExit w:val="0"/>
                  <w:textInput/>
                </w:ffData>
              </w:fldChar>
            </w:r>
            <w:r w:rsidRPr="003F2E65">
              <w:rPr>
                <w:bCs/>
                <w:sz w:val="18"/>
                <w:szCs w:val="18"/>
              </w:rPr>
              <w:instrText xml:space="preserve"> FORMTEXT </w:instrText>
            </w:r>
            <w:r w:rsidRPr="003F2E65">
              <w:rPr>
                <w:bCs/>
                <w:sz w:val="18"/>
                <w:szCs w:val="18"/>
              </w:rPr>
            </w:r>
            <w:r w:rsidRPr="003F2E65">
              <w:rPr>
                <w:bCs/>
                <w:sz w:val="18"/>
                <w:szCs w:val="18"/>
              </w:rPr>
              <w:fldChar w:fldCharType="separate"/>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sz w:val="18"/>
                <w:szCs w:val="18"/>
              </w:rPr>
              <w:fldChar w:fldCharType="end"/>
            </w:r>
          </w:p>
        </w:tc>
      </w:tr>
      <w:tr w:rsidR="003F2E65" w:rsidRPr="003F2E65" w14:paraId="5EDF78B3"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36FF8" w14:textId="77777777" w:rsidR="003F2E65" w:rsidRPr="003F2E65" w:rsidRDefault="003F2E65" w:rsidP="003F2E65">
            <w:pPr>
              <w:suppressAutoHyphens/>
              <w:autoSpaceDN w:val="0"/>
              <w:spacing w:line="240" w:lineRule="auto"/>
              <w:textAlignment w:val="baseline"/>
              <w:rPr>
                <w:spacing w:val="5"/>
                <w:sz w:val="18"/>
                <w:szCs w:val="18"/>
                <w:lang w:eastAsia="nl-NL"/>
              </w:rPr>
            </w:pPr>
          </w:p>
          <w:p w14:paraId="5AAB7308" w14:textId="77777777" w:rsidR="003F2E65" w:rsidRPr="003F2E65" w:rsidRDefault="003F2E65" w:rsidP="003F2E65">
            <w:pPr>
              <w:suppressAutoHyphens/>
              <w:autoSpaceDN w:val="0"/>
              <w:spacing w:line="240" w:lineRule="auto"/>
              <w:textAlignment w:val="baseline"/>
              <w:rPr>
                <w:spacing w:val="5"/>
                <w:sz w:val="18"/>
                <w:szCs w:val="18"/>
                <w:lang w:eastAsia="nl-NL"/>
              </w:rPr>
            </w:pPr>
          </w:p>
          <w:p w14:paraId="7E68D025"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Handtekening rechtsgeldige vertegenwoordiger</w:t>
            </w:r>
            <w:r w:rsidRPr="003F2E65">
              <w:rPr>
                <w:spacing w:val="5"/>
                <w:sz w:val="18"/>
                <w:szCs w:val="18"/>
                <w:lang w:eastAsia="nl-NL"/>
              </w:rPr>
              <w:tab/>
            </w:r>
          </w:p>
          <w:p w14:paraId="16061E45" w14:textId="77777777" w:rsidR="003F2E65" w:rsidRPr="003F2E65" w:rsidRDefault="003F2E65" w:rsidP="003F2E65">
            <w:pPr>
              <w:suppressAutoHyphens/>
              <w:autoSpaceDN w:val="0"/>
              <w:spacing w:line="240" w:lineRule="auto"/>
              <w:textAlignment w:val="baseline"/>
              <w:rPr>
                <w:spacing w:val="5"/>
                <w:sz w:val="18"/>
                <w:szCs w:val="18"/>
                <w:lang w:eastAsia="nl-NL"/>
              </w:rPr>
            </w:pPr>
          </w:p>
          <w:p w14:paraId="03C3F63E" w14:textId="77777777" w:rsidR="003F2E65" w:rsidRPr="003F2E65" w:rsidRDefault="003F2E65" w:rsidP="003F2E65">
            <w:pPr>
              <w:suppressAutoHyphens/>
              <w:autoSpaceDN w:val="0"/>
              <w:spacing w:line="240" w:lineRule="auto"/>
              <w:textAlignment w:val="baseline"/>
              <w:rPr>
                <w:spacing w:val="5"/>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tcPr>
          <w:p w14:paraId="0FCA4C58"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bCs/>
                <w:spacing w:val="5"/>
                <w:sz w:val="18"/>
                <w:szCs w:val="18"/>
              </w:rPr>
              <w:fldChar w:fldCharType="begin">
                <w:ffData>
                  <w:name w:val="Text13"/>
                  <w:enabled/>
                  <w:calcOnExit w:val="0"/>
                  <w:textInput/>
                </w:ffData>
              </w:fldChar>
            </w:r>
            <w:r w:rsidRPr="003F2E65">
              <w:rPr>
                <w:bCs/>
                <w:spacing w:val="5"/>
                <w:sz w:val="18"/>
                <w:szCs w:val="18"/>
              </w:rPr>
              <w:instrText xml:space="preserve"> FORMTEXT </w:instrText>
            </w:r>
            <w:r w:rsidRPr="003F2E65">
              <w:rPr>
                <w:bCs/>
                <w:spacing w:val="5"/>
                <w:sz w:val="18"/>
                <w:szCs w:val="18"/>
              </w:rPr>
            </w:r>
            <w:r w:rsidRPr="003F2E65">
              <w:rPr>
                <w:bCs/>
                <w:spacing w:val="5"/>
                <w:sz w:val="18"/>
                <w:szCs w:val="18"/>
              </w:rPr>
              <w:fldChar w:fldCharType="separate"/>
            </w:r>
            <w:r w:rsidRPr="003F2E65">
              <w:rPr>
                <w:bCs/>
                <w:noProof/>
                <w:spacing w:val="5"/>
                <w:sz w:val="18"/>
                <w:szCs w:val="18"/>
              </w:rPr>
              <w:t> </w:t>
            </w:r>
            <w:r w:rsidRPr="003F2E65">
              <w:rPr>
                <w:bCs/>
                <w:noProof/>
                <w:spacing w:val="5"/>
                <w:sz w:val="18"/>
                <w:szCs w:val="18"/>
              </w:rPr>
              <w:t> </w:t>
            </w:r>
            <w:r w:rsidRPr="003F2E65">
              <w:rPr>
                <w:bCs/>
                <w:noProof/>
                <w:spacing w:val="5"/>
                <w:sz w:val="18"/>
                <w:szCs w:val="18"/>
              </w:rPr>
              <w:t> </w:t>
            </w:r>
            <w:r w:rsidRPr="003F2E65">
              <w:rPr>
                <w:bCs/>
                <w:noProof/>
                <w:spacing w:val="5"/>
                <w:sz w:val="18"/>
                <w:szCs w:val="18"/>
              </w:rPr>
              <w:t> </w:t>
            </w:r>
            <w:r w:rsidRPr="003F2E65">
              <w:rPr>
                <w:bCs/>
                <w:noProof/>
                <w:spacing w:val="5"/>
                <w:sz w:val="18"/>
                <w:szCs w:val="18"/>
              </w:rPr>
              <w:t> </w:t>
            </w:r>
            <w:r w:rsidRPr="003F2E65">
              <w:rPr>
                <w:bCs/>
                <w:spacing w:val="5"/>
                <w:sz w:val="18"/>
                <w:szCs w:val="18"/>
              </w:rPr>
              <w:fldChar w:fldCharType="end"/>
            </w:r>
          </w:p>
        </w:tc>
      </w:tr>
    </w:tbl>
    <w:p w14:paraId="3E2655BA" w14:textId="77777777" w:rsidR="003F2E65" w:rsidRPr="003F2E65" w:rsidRDefault="003F2E65" w:rsidP="003F2E65">
      <w:pPr>
        <w:spacing w:line="276" w:lineRule="auto"/>
        <w:rPr>
          <w:sz w:val="18"/>
          <w:szCs w:val="18"/>
        </w:rPr>
      </w:pPr>
    </w:p>
    <w:p w14:paraId="5FB38D38" w14:textId="77777777" w:rsidR="003F2E65" w:rsidRPr="003F2E65" w:rsidRDefault="003F2E65" w:rsidP="003F2E65">
      <w:pPr>
        <w:spacing w:line="276" w:lineRule="auto"/>
        <w:rPr>
          <w:sz w:val="18"/>
          <w:szCs w:val="18"/>
        </w:rPr>
      </w:pPr>
    </w:p>
    <w:p w14:paraId="063D9695" w14:textId="7F331202" w:rsidR="003F2E65" w:rsidRPr="003F2E65" w:rsidRDefault="003F2E65" w:rsidP="003F2E65">
      <w:pPr>
        <w:spacing w:line="276" w:lineRule="auto"/>
        <w:rPr>
          <w:b/>
          <w:sz w:val="24"/>
          <w:szCs w:val="24"/>
        </w:rPr>
      </w:pPr>
      <w:r w:rsidRPr="003F2E65">
        <w:rPr>
          <w:b/>
          <w:sz w:val="24"/>
          <w:szCs w:val="24"/>
        </w:rPr>
        <w:t>OF</w:t>
      </w:r>
      <w:r w:rsidRPr="007F1C07">
        <w:rPr>
          <w:b/>
          <w:sz w:val="24"/>
          <w:szCs w:val="24"/>
        </w:rPr>
        <w:t xml:space="preserve"> </w:t>
      </w:r>
    </w:p>
    <w:p w14:paraId="03C68190" w14:textId="77777777" w:rsidR="003F2E65" w:rsidRPr="003F2E65" w:rsidRDefault="003F2E65" w:rsidP="003F2E65">
      <w:pPr>
        <w:spacing w:line="276" w:lineRule="auto"/>
        <w:rPr>
          <w:sz w:val="18"/>
          <w:szCs w:val="18"/>
        </w:rPr>
      </w:pPr>
    </w:p>
    <w:p w14:paraId="716523F6" w14:textId="690DD8E0" w:rsidR="003F2E65" w:rsidRPr="003F2E65" w:rsidRDefault="003F2E65" w:rsidP="003F2E65">
      <w:pPr>
        <w:spacing w:line="276" w:lineRule="auto"/>
        <w:ind w:left="426" w:hanging="426"/>
        <w:rPr>
          <w:sz w:val="18"/>
          <w:szCs w:val="18"/>
        </w:rPr>
      </w:pPr>
      <w:r w:rsidRPr="003F2E65">
        <w:rPr>
          <w:b/>
          <w:sz w:val="18"/>
          <w:szCs w:val="18"/>
        </w:rPr>
        <w:fldChar w:fldCharType="begin">
          <w:ffData>
            <w:name w:val="Selectievakje2"/>
            <w:enabled/>
            <w:calcOnExit w:val="0"/>
            <w:checkBox>
              <w:sizeAuto/>
              <w:default w:val="0"/>
            </w:checkBox>
          </w:ffData>
        </w:fldChar>
      </w:r>
      <w:r w:rsidRPr="003F2E65">
        <w:rPr>
          <w:b/>
          <w:sz w:val="18"/>
          <w:szCs w:val="18"/>
        </w:rPr>
        <w:instrText xml:space="preserve"> FORMCHECKBOX </w:instrText>
      </w:r>
      <w:r w:rsidR="00CD41DB">
        <w:rPr>
          <w:b/>
          <w:sz w:val="18"/>
          <w:szCs w:val="18"/>
        </w:rPr>
      </w:r>
      <w:r w:rsidR="00CD41DB">
        <w:rPr>
          <w:b/>
          <w:sz w:val="18"/>
          <w:szCs w:val="18"/>
        </w:rPr>
        <w:fldChar w:fldCharType="separate"/>
      </w:r>
      <w:r w:rsidRPr="003F2E65">
        <w:rPr>
          <w:b/>
          <w:sz w:val="18"/>
          <w:szCs w:val="18"/>
        </w:rPr>
        <w:fldChar w:fldCharType="end"/>
      </w:r>
      <w:r w:rsidRPr="003F2E65">
        <w:rPr>
          <w:b/>
          <w:sz w:val="18"/>
          <w:szCs w:val="18"/>
        </w:rPr>
        <w:t xml:space="preserve">   </w:t>
      </w:r>
      <w:r w:rsidR="000917C6">
        <w:rPr>
          <w:b/>
          <w:sz w:val="18"/>
          <w:szCs w:val="18"/>
        </w:rPr>
        <w:tab/>
      </w:r>
      <w:r w:rsidRPr="003F2E65">
        <w:rPr>
          <w:sz w:val="18"/>
          <w:szCs w:val="18"/>
        </w:rPr>
        <w:t>Hierbij verklaart ondergetekende dat de hieronder vermelde holding zich hoofdelijk aansprakelijk stelt voor de uit  rechtshandelingen van de dochteronderneming/uitvoeringsorganisatie voortvloeiende schulden (art. 2:403 lid 1 sub f BW). In dit geval ondertekenen zowel de Inschrijver / dochteronderneming als de holding dit formulier.</w:t>
      </w:r>
    </w:p>
    <w:p w14:paraId="50218C7A" w14:textId="77777777" w:rsidR="003F2E65" w:rsidRPr="003F2E65" w:rsidRDefault="003F2E65" w:rsidP="003F2E65">
      <w:pPr>
        <w:spacing w:line="276" w:lineRule="auto"/>
        <w:ind w:left="426" w:hanging="426"/>
        <w:rPr>
          <w:sz w:val="18"/>
          <w:szCs w:val="18"/>
        </w:rPr>
      </w:pPr>
    </w:p>
    <w:p w14:paraId="321704C1" w14:textId="77777777" w:rsidR="003F2E65" w:rsidRPr="003F2E65" w:rsidRDefault="003F2E65" w:rsidP="003F2E65">
      <w:pPr>
        <w:spacing w:line="276" w:lineRule="auto"/>
        <w:rPr>
          <w:sz w:val="18"/>
          <w:szCs w:val="18"/>
        </w:rPr>
      </w:pPr>
      <w:r w:rsidRPr="003F2E65">
        <w:rPr>
          <w:sz w:val="18"/>
          <w:szCs w:val="18"/>
        </w:rPr>
        <w:t>Indien er meerdere dochterondernemingen deelnemen aan deze aanbesteding dienen zij zelfstandig deze verklaring in te vullen en rechtsgeldig te ondertekenen.</w:t>
      </w:r>
    </w:p>
    <w:p w14:paraId="381E3130" w14:textId="77777777" w:rsidR="003F2E65" w:rsidRPr="003F2E65" w:rsidRDefault="003F2E65" w:rsidP="003F2E65">
      <w:pPr>
        <w:spacing w:line="276" w:lineRule="auto"/>
        <w:rPr>
          <w:sz w:val="18"/>
          <w:szCs w:val="18"/>
        </w:rPr>
      </w:pPr>
    </w:p>
    <w:p w14:paraId="7951C671" w14:textId="77777777" w:rsidR="003F2E65" w:rsidRPr="003F2E65" w:rsidRDefault="003F2E65" w:rsidP="003F2E65">
      <w:pPr>
        <w:spacing w:line="276" w:lineRule="auto"/>
        <w:rPr>
          <w:b/>
          <w:bCs/>
          <w:sz w:val="18"/>
          <w:szCs w:val="18"/>
        </w:rPr>
      </w:pPr>
      <w:r w:rsidRPr="003F2E65">
        <w:rPr>
          <w:b/>
          <w:bCs/>
          <w:sz w:val="18"/>
          <w:szCs w:val="18"/>
        </w:rPr>
        <w:t>2</w:t>
      </w:r>
      <w:r w:rsidRPr="003F2E65">
        <w:rPr>
          <w:b/>
          <w:bCs/>
          <w:color w:val="007BC7"/>
          <w:sz w:val="18"/>
          <w:szCs w:val="18"/>
        </w:rPr>
        <w:tab/>
      </w:r>
      <w:r w:rsidRPr="003F2E65">
        <w:rPr>
          <w:b/>
          <w:bCs/>
          <w:sz w:val="18"/>
          <w:szCs w:val="18"/>
        </w:rPr>
        <w:t>Ondertekening</w:t>
      </w:r>
      <w:r w:rsidRPr="003F2E65">
        <w:rPr>
          <w:bCs/>
          <w:sz w:val="18"/>
          <w:szCs w:val="18"/>
        </w:rPr>
        <w:t xml:space="preserve"> </w:t>
      </w:r>
      <w:r w:rsidRPr="003F2E65">
        <w:rPr>
          <w:b/>
          <w:bCs/>
          <w:sz w:val="18"/>
          <w:szCs w:val="18"/>
        </w:rPr>
        <w:t>holding</w:t>
      </w:r>
    </w:p>
    <w:p w14:paraId="5136CC3E" w14:textId="77777777" w:rsidR="003F2E65" w:rsidRPr="003F2E65" w:rsidRDefault="003F2E65" w:rsidP="003F2E65">
      <w:pPr>
        <w:spacing w:line="276" w:lineRule="auto"/>
        <w:rPr>
          <w:b/>
          <w:bCs/>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3F2E65" w:rsidRPr="003F2E65" w14:paraId="450237D7"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4655A4"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tcPr>
          <w:p w14:paraId="2B505CBB" w14:textId="77777777" w:rsidR="003F2E65" w:rsidRPr="003F2E65" w:rsidRDefault="003F2E65" w:rsidP="003F2E65">
            <w:pPr>
              <w:spacing w:line="276" w:lineRule="auto"/>
              <w:rPr>
                <w:sz w:val="18"/>
                <w:szCs w:val="18"/>
              </w:rPr>
            </w:pPr>
            <w:r w:rsidRPr="003F2E65">
              <w:rPr>
                <w:bCs/>
                <w:sz w:val="18"/>
                <w:szCs w:val="18"/>
              </w:rPr>
              <w:fldChar w:fldCharType="begin">
                <w:ffData>
                  <w:name w:val="Text13"/>
                  <w:enabled/>
                  <w:calcOnExit w:val="0"/>
                  <w:textInput/>
                </w:ffData>
              </w:fldChar>
            </w:r>
            <w:r w:rsidRPr="003F2E65">
              <w:rPr>
                <w:bCs/>
                <w:sz w:val="18"/>
                <w:szCs w:val="18"/>
              </w:rPr>
              <w:instrText xml:space="preserve"> FORMTEXT </w:instrText>
            </w:r>
            <w:r w:rsidRPr="003F2E65">
              <w:rPr>
                <w:bCs/>
                <w:sz w:val="18"/>
                <w:szCs w:val="18"/>
              </w:rPr>
            </w:r>
            <w:r w:rsidRPr="003F2E65">
              <w:rPr>
                <w:bCs/>
                <w:sz w:val="18"/>
                <w:szCs w:val="18"/>
              </w:rPr>
              <w:fldChar w:fldCharType="separate"/>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sz w:val="18"/>
                <w:szCs w:val="18"/>
              </w:rPr>
              <w:fldChar w:fldCharType="end"/>
            </w:r>
          </w:p>
        </w:tc>
      </w:tr>
      <w:tr w:rsidR="003F2E65" w:rsidRPr="003F2E65" w14:paraId="49521088"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251F02"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Naam rechtsgeldige vertegenwoordiger</w:t>
            </w:r>
            <w:r w:rsidRPr="003F2E65">
              <w:rPr>
                <w:spacing w:val="5"/>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14:paraId="0823326C" w14:textId="77777777" w:rsidR="003F2E65" w:rsidRPr="003F2E65" w:rsidRDefault="003F2E65" w:rsidP="003F2E65">
            <w:pPr>
              <w:spacing w:line="276" w:lineRule="auto"/>
              <w:rPr>
                <w:sz w:val="18"/>
                <w:szCs w:val="18"/>
              </w:rPr>
            </w:pPr>
            <w:r w:rsidRPr="003F2E65">
              <w:rPr>
                <w:bCs/>
                <w:sz w:val="18"/>
                <w:szCs w:val="18"/>
              </w:rPr>
              <w:fldChar w:fldCharType="begin">
                <w:ffData>
                  <w:name w:val="Text13"/>
                  <w:enabled/>
                  <w:calcOnExit w:val="0"/>
                  <w:textInput/>
                </w:ffData>
              </w:fldChar>
            </w:r>
            <w:r w:rsidRPr="003F2E65">
              <w:rPr>
                <w:bCs/>
                <w:sz w:val="18"/>
                <w:szCs w:val="18"/>
              </w:rPr>
              <w:instrText xml:space="preserve"> FORMTEXT </w:instrText>
            </w:r>
            <w:r w:rsidRPr="003F2E65">
              <w:rPr>
                <w:bCs/>
                <w:sz w:val="18"/>
                <w:szCs w:val="18"/>
              </w:rPr>
            </w:r>
            <w:r w:rsidRPr="003F2E65">
              <w:rPr>
                <w:bCs/>
                <w:sz w:val="18"/>
                <w:szCs w:val="18"/>
              </w:rPr>
              <w:fldChar w:fldCharType="separate"/>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sz w:val="18"/>
                <w:szCs w:val="18"/>
              </w:rPr>
              <w:fldChar w:fldCharType="end"/>
            </w:r>
          </w:p>
        </w:tc>
      </w:tr>
      <w:tr w:rsidR="003F2E65" w:rsidRPr="003F2E65" w14:paraId="282593A6"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5118B1"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Datum</w:t>
            </w:r>
            <w:r w:rsidRPr="003F2E65">
              <w:rPr>
                <w:spacing w:val="5"/>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14:paraId="7E2D3A61" w14:textId="77777777" w:rsidR="003F2E65" w:rsidRPr="003F2E65" w:rsidRDefault="003F2E65" w:rsidP="003F2E65">
            <w:pPr>
              <w:spacing w:line="276" w:lineRule="auto"/>
              <w:rPr>
                <w:sz w:val="18"/>
                <w:szCs w:val="18"/>
              </w:rPr>
            </w:pPr>
            <w:r w:rsidRPr="003F2E65">
              <w:rPr>
                <w:bCs/>
                <w:sz w:val="18"/>
                <w:szCs w:val="18"/>
              </w:rPr>
              <w:fldChar w:fldCharType="begin">
                <w:ffData>
                  <w:name w:val="Text13"/>
                  <w:enabled/>
                  <w:calcOnExit w:val="0"/>
                  <w:textInput/>
                </w:ffData>
              </w:fldChar>
            </w:r>
            <w:r w:rsidRPr="003F2E65">
              <w:rPr>
                <w:bCs/>
                <w:sz w:val="18"/>
                <w:szCs w:val="18"/>
              </w:rPr>
              <w:instrText xml:space="preserve"> FORMTEXT </w:instrText>
            </w:r>
            <w:r w:rsidRPr="003F2E65">
              <w:rPr>
                <w:bCs/>
                <w:sz w:val="18"/>
                <w:szCs w:val="18"/>
              </w:rPr>
            </w:r>
            <w:r w:rsidRPr="003F2E65">
              <w:rPr>
                <w:bCs/>
                <w:sz w:val="18"/>
                <w:szCs w:val="18"/>
              </w:rPr>
              <w:fldChar w:fldCharType="separate"/>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sz w:val="18"/>
                <w:szCs w:val="18"/>
              </w:rPr>
              <w:fldChar w:fldCharType="end"/>
            </w:r>
          </w:p>
        </w:tc>
      </w:tr>
      <w:tr w:rsidR="003F2E65" w:rsidRPr="003F2E65" w14:paraId="01C2619D"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E1D3F"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Plaats</w:t>
            </w:r>
            <w:r w:rsidRPr="003F2E65">
              <w:rPr>
                <w:spacing w:val="5"/>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14:paraId="00D4E0D8" w14:textId="77777777" w:rsidR="003F2E65" w:rsidRPr="003F2E65" w:rsidRDefault="003F2E65" w:rsidP="003F2E65">
            <w:pPr>
              <w:spacing w:line="276" w:lineRule="auto"/>
              <w:rPr>
                <w:sz w:val="18"/>
                <w:szCs w:val="18"/>
              </w:rPr>
            </w:pPr>
            <w:r w:rsidRPr="003F2E65">
              <w:rPr>
                <w:bCs/>
                <w:sz w:val="18"/>
                <w:szCs w:val="18"/>
              </w:rPr>
              <w:fldChar w:fldCharType="begin">
                <w:ffData>
                  <w:name w:val="Text13"/>
                  <w:enabled/>
                  <w:calcOnExit w:val="0"/>
                  <w:textInput/>
                </w:ffData>
              </w:fldChar>
            </w:r>
            <w:r w:rsidRPr="003F2E65">
              <w:rPr>
                <w:bCs/>
                <w:sz w:val="18"/>
                <w:szCs w:val="18"/>
              </w:rPr>
              <w:instrText xml:space="preserve"> FORMTEXT </w:instrText>
            </w:r>
            <w:r w:rsidRPr="003F2E65">
              <w:rPr>
                <w:bCs/>
                <w:sz w:val="18"/>
                <w:szCs w:val="18"/>
              </w:rPr>
            </w:r>
            <w:r w:rsidRPr="003F2E65">
              <w:rPr>
                <w:bCs/>
                <w:sz w:val="18"/>
                <w:szCs w:val="18"/>
              </w:rPr>
              <w:fldChar w:fldCharType="separate"/>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sz w:val="18"/>
                <w:szCs w:val="18"/>
              </w:rPr>
              <w:fldChar w:fldCharType="end"/>
            </w:r>
          </w:p>
        </w:tc>
      </w:tr>
      <w:tr w:rsidR="003F2E65" w:rsidRPr="003F2E65" w14:paraId="0EFF95F0"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77EC8" w14:textId="77777777" w:rsidR="003F2E65" w:rsidRPr="003F2E65" w:rsidRDefault="003F2E65" w:rsidP="003F2E65">
            <w:pPr>
              <w:suppressAutoHyphens/>
              <w:autoSpaceDN w:val="0"/>
              <w:spacing w:line="240" w:lineRule="auto"/>
              <w:textAlignment w:val="baseline"/>
              <w:rPr>
                <w:spacing w:val="5"/>
                <w:sz w:val="18"/>
                <w:szCs w:val="18"/>
                <w:lang w:eastAsia="nl-NL"/>
              </w:rPr>
            </w:pPr>
          </w:p>
          <w:p w14:paraId="1B378D38" w14:textId="77777777" w:rsidR="003F2E65" w:rsidRPr="003F2E65" w:rsidRDefault="003F2E65" w:rsidP="003F2E65">
            <w:pPr>
              <w:suppressAutoHyphens/>
              <w:autoSpaceDN w:val="0"/>
              <w:spacing w:line="240" w:lineRule="auto"/>
              <w:textAlignment w:val="baseline"/>
              <w:rPr>
                <w:spacing w:val="5"/>
                <w:sz w:val="18"/>
                <w:szCs w:val="18"/>
                <w:lang w:eastAsia="nl-NL"/>
              </w:rPr>
            </w:pPr>
          </w:p>
          <w:p w14:paraId="3D315E45"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Handtekening rechtsgeldige vertegenwoordiger</w:t>
            </w:r>
            <w:r w:rsidRPr="003F2E65">
              <w:rPr>
                <w:spacing w:val="5"/>
                <w:sz w:val="18"/>
                <w:szCs w:val="18"/>
                <w:lang w:eastAsia="nl-NL"/>
              </w:rPr>
              <w:tab/>
            </w:r>
          </w:p>
          <w:p w14:paraId="29FA52C0" w14:textId="77777777" w:rsidR="003F2E65" w:rsidRPr="003F2E65" w:rsidRDefault="003F2E65" w:rsidP="003F2E65">
            <w:pPr>
              <w:suppressAutoHyphens/>
              <w:autoSpaceDN w:val="0"/>
              <w:spacing w:line="240" w:lineRule="auto"/>
              <w:textAlignment w:val="baseline"/>
              <w:rPr>
                <w:spacing w:val="5"/>
                <w:sz w:val="18"/>
                <w:szCs w:val="18"/>
                <w:lang w:eastAsia="nl-NL"/>
              </w:rPr>
            </w:pPr>
          </w:p>
          <w:p w14:paraId="03454B19" w14:textId="77777777" w:rsidR="003F2E65" w:rsidRPr="003F2E65" w:rsidRDefault="003F2E65" w:rsidP="003F2E65">
            <w:pPr>
              <w:suppressAutoHyphens/>
              <w:autoSpaceDN w:val="0"/>
              <w:spacing w:line="240" w:lineRule="auto"/>
              <w:textAlignment w:val="baseline"/>
              <w:rPr>
                <w:spacing w:val="5"/>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tcPr>
          <w:p w14:paraId="145EAC2A"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bCs/>
                <w:spacing w:val="5"/>
                <w:sz w:val="18"/>
                <w:szCs w:val="18"/>
              </w:rPr>
              <w:lastRenderedPageBreak/>
              <w:fldChar w:fldCharType="begin">
                <w:ffData>
                  <w:name w:val="Text13"/>
                  <w:enabled/>
                  <w:calcOnExit w:val="0"/>
                  <w:textInput/>
                </w:ffData>
              </w:fldChar>
            </w:r>
            <w:r w:rsidRPr="003F2E65">
              <w:rPr>
                <w:bCs/>
                <w:spacing w:val="5"/>
                <w:sz w:val="18"/>
                <w:szCs w:val="18"/>
              </w:rPr>
              <w:instrText xml:space="preserve"> FORMTEXT </w:instrText>
            </w:r>
            <w:r w:rsidRPr="003F2E65">
              <w:rPr>
                <w:bCs/>
                <w:spacing w:val="5"/>
                <w:sz w:val="18"/>
                <w:szCs w:val="18"/>
              </w:rPr>
            </w:r>
            <w:r w:rsidRPr="003F2E65">
              <w:rPr>
                <w:bCs/>
                <w:spacing w:val="5"/>
                <w:sz w:val="18"/>
                <w:szCs w:val="18"/>
              </w:rPr>
              <w:fldChar w:fldCharType="separate"/>
            </w:r>
            <w:r w:rsidRPr="003F2E65">
              <w:rPr>
                <w:bCs/>
                <w:noProof/>
                <w:spacing w:val="5"/>
                <w:sz w:val="18"/>
                <w:szCs w:val="18"/>
              </w:rPr>
              <w:t> </w:t>
            </w:r>
            <w:r w:rsidRPr="003F2E65">
              <w:rPr>
                <w:bCs/>
                <w:noProof/>
                <w:spacing w:val="5"/>
                <w:sz w:val="18"/>
                <w:szCs w:val="18"/>
              </w:rPr>
              <w:t> </w:t>
            </w:r>
            <w:r w:rsidRPr="003F2E65">
              <w:rPr>
                <w:bCs/>
                <w:noProof/>
                <w:spacing w:val="5"/>
                <w:sz w:val="18"/>
                <w:szCs w:val="18"/>
              </w:rPr>
              <w:t> </w:t>
            </w:r>
            <w:r w:rsidRPr="003F2E65">
              <w:rPr>
                <w:bCs/>
                <w:noProof/>
                <w:spacing w:val="5"/>
                <w:sz w:val="18"/>
                <w:szCs w:val="18"/>
              </w:rPr>
              <w:t> </w:t>
            </w:r>
            <w:r w:rsidRPr="003F2E65">
              <w:rPr>
                <w:bCs/>
                <w:noProof/>
                <w:spacing w:val="5"/>
                <w:sz w:val="18"/>
                <w:szCs w:val="18"/>
              </w:rPr>
              <w:t> </w:t>
            </w:r>
            <w:r w:rsidRPr="003F2E65">
              <w:rPr>
                <w:bCs/>
                <w:spacing w:val="5"/>
                <w:sz w:val="18"/>
                <w:szCs w:val="18"/>
              </w:rPr>
              <w:fldChar w:fldCharType="end"/>
            </w:r>
          </w:p>
        </w:tc>
      </w:tr>
    </w:tbl>
    <w:p w14:paraId="7E27D806" w14:textId="77777777" w:rsidR="003F2E65" w:rsidRPr="003F2E65" w:rsidRDefault="003F2E65" w:rsidP="003F2E65">
      <w:pPr>
        <w:spacing w:line="276" w:lineRule="auto"/>
        <w:rPr>
          <w:b/>
          <w:bCs/>
          <w:sz w:val="18"/>
          <w:szCs w:val="18"/>
        </w:rPr>
      </w:pPr>
    </w:p>
    <w:p w14:paraId="59975517" w14:textId="77777777" w:rsidR="003F2E65" w:rsidRPr="003F2E65" w:rsidRDefault="003F2E65" w:rsidP="003F2E65">
      <w:pPr>
        <w:spacing w:line="276" w:lineRule="auto"/>
        <w:rPr>
          <w:sz w:val="18"/>
          <w:szCs w:val="18"/>
        </w:rPr>
      </w:pPr>
    </w:p>
    <w:p w14:paraId="1DA83763" w14:textId="77777777" w:rsidR="003F2E65" w:rsidRPr="003F2E65" w:rsidRDefault="003F2E65" w:rsidP="003F2E65">
      <w:pPr>
        <w:spacing w:line="276" w:lineRule="auto"/>
        <w:rPr>
          <w:sz w:val="18"/>
          <w:szCs w:val="18"/>
        </w:rPr>
      </w:pPr>
    </w:p>
    <w:p w14:paraId="5961973F" w14:textId="77777777" w:rsidR="003F2E65" w:rsidRPr="003F2E65" w:rsidRDefault="003F2E65" w:rsidP="003F2E65">
      <w:pPr>
        <w:spacing w:line="240" w:lineRule="auto"/>
        <w:rPr>
          <w:b/>
          <w:bCs/>
          <w:color w:val="007BC7"/>
          <w:sz w:val="18"/>
          <w:szCs w:val="18"/>
        </w:rPr>
      </w:pPr>
    </w:p>
    <w:p w14:paraId="0FF43444" w14:textId="77777777" w:rsidR="003F2E65" w:rsidRPr="003F2E65" w:rsidRDefault="003F2E65" w:rsidP="003F2E65">
      <w:pPr>
        <w:spacing w:line="276" w:lineRule="auto"/>
        <w:rPr>
          <w:b/>
          <w:bCs/>
          <w:sz w:val="18"/>
          <w:szCs w:val="18"/>
        </w:rPr>
      </w:pPr>
      <w:r w:rsidRPr="003F2E65">
        <w:rPr>
          <w:b/>
          <w:bCs/>
          <w:sz w:val="18"/>
          <w:szCs w:val="18"/>
        </w:rPr>
        <w:t>3</w:t>
      </w:r>
      <w:r w:rsidRPr="003F2E65">
        <w:rPr>
          <w:b/>
          <w:bCs/>
          <w:color w:val="007BC7"/>
          <w:sz w:val="18"/>
          <w:szCs w:val="18"/>
        </w:rPr>
        <w:tab/>
      </w:r>
      <w:r w:rsidRPr="003F2E65">
        <w:rPr>
          <w:b/>
          <w:bCs/>
          <w:sz w:val="18"/>
          <w:szCs w:val="18"/>
        </w:rPr>
        <w:t>Ondertekening</w:t>
      </w:r>
      <w:r w:rsidRPr="003F2E65">
        <w:rPr>
          <w:bCs/>
          <w:sz w:val="18"/>
          <w:szCs w:val="18"/>
        </w:rPr>
        <w:t xml:space="preserve"> </w:t>
      </w:r>
      <w:r w:rsidRPr="003F2E65">
        <w:rPr>
          <w:b/>
          <w:bCs/>
          <w:sz w:val="18"/>
          <w:szCs w:val="18"/>
        </w:rPr>
        <w:t>Inschrijver / dochteronderneming</w:t>
      </w:r>
    </w:p>
    <w:p w14:paraId="2685C928" w14:textId="77777777" w:rsidR="003F2E65" w:rsidRPr="003F2E65" w:rsidRDefault="003F2E65" w:rsidP="003F2E65">
      <w:pPr>
        <w:spacing w:line="276" w:lineRule="auto"/>
        <w:rPr>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3F2E65" w:rsidRPr="003F2E65" w14:paraId="6BF82748"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2BCB3"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tcPr>
          <w:p w14:paraId="338E0F92" w14:textId="77777777" w:rsidR="003F2E65" w:rsidRPr="003F2E65" w:rsidRDefault="003F2E65" w:rsidP="003F2E65">
            <w:pPr>
              <w:spacing w:line="276" w:lineRule="auto"/>
              <w:rPr>
                <w:sz w:val="18"/>
                <w:szCs w:val="18"/>
              </w:rPr>
            </w:pPr>
            <w:r w:rsidRPr="003F2E65">
              <w:rPr>
                <w:bCs/>
                <w:sz w:val="18"/>
                <w:szCs w:val="18"/>
              </w:rPr>
              <w:fldChar w:fldCharType="begin">
                <w:ffData>
                  <w:name w:val="Text13"/>
                  <w:enabled/>
                  <w:calcOnExit w:val="0"/>
                  <w:textInput/>
                </w:ffData>
              </w:fldChar>
            </w:r>
            <w:r w:rsidRPr="003F2E65">
              <w:rPr>
                <w:bCs/>
                <w:sz w:val="18"/>
                <w:szCs w:val="18"/>
              </w:rPr>
              <w:instrText xml:space="preserve"> FORMTEXT </w:instrText>
            </w:r>
            <w:r w:rsidRPr="003F2E65">
              <w:rPr>
                <w:bCs/>
                <w:sz w:val="18"/>
                <w:szCs w:val="18"/>
              </w:rPr>
            </w:r>
            <w:r w:rsidRPr="003F2E65">
              <w:rPr>
                <w:bCs/>
                <w:sz w:val="18"/>
                <w:szCs w:val="18"/>
              </w:rPr>
              <w:fldChar w:fldCharType="separate"/>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sz w:val="18"/>
                <w:szCs w:val="18"/>
              </w:rPr>
              <w:fldChar w:fldCharType="end"/>
            </w:r>
          </w:p>
        </w:tc>
      </w:tr>
      <w:tr w:rsidR="003F2E65" w:rsidRPr="003F2E65" w14:paraId="101B16E5"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07EDCB"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Naam rechtsgeldige vertegenwoordiger</w:t>
            </w:r>
            <w:r w:rsidRPr="003F2E65">
              <w:rPr>
                <w:spacing w:val="5"/>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14:paraId="0D3A494F" w14:textId="77777777" w:rsidR="003F2E65" w:rsidRPr="003F2E65" w:rsidRDefault="003F2E65" w:rsidP="003F2E65">
            <w:pPr>
              <w:spacing w:line="276" w:lineRule="auto"/>
              <w:rPr>
                <w:sz w:val="18"/>
                <w:szCs w:val="18"/>
              </w:rPr>
            </w:pPr>
            <w:r w:rsidRPr="003F2E65">
              <w:rPr>
                <w:bCs/>
                <w:sz w:val="18"/>
                <w:szCs w:val="18"/>
              </w:rPr>
              <w:fldChar w:fldCharType="begin">
                <w:ffData>
                  <w:name w:val="Text13"/>
                  <w:enabled/>
                  <w:calcOnExit w:val="0"/>
                  <w:textInput/>
                </w:ffData>
              </w:fldChar>
            </w:r>
            <w:r w:rsidRPr="003F2E65">
              <w:rPr>
                <w:bCs/>
                <w:sz w:val="18"/>
                <w:szCs w:val="18"/>
              </w:rPr>
              <w:instrText xml:space="preserve"> FORMTEXT </w:instrText>
            </w:r>
            <w:r w:rsidRPr="003F2E65">
              <w:rPr>
                <w:bCs/>
                <w:sz w:val="18"/>
                <w:szCs w:val="18"/>
              </w:rPr>
            </w:r>
            <w:r w:rsidRPr="003F2E65">
              <w:rPr>
                <w:bCs/>
                <w:sz w:val="18"/>
                <w:szCs w:val="18"/>
              </w:rPr>
              <w:fldChar w:fldCharType="separate"/>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sz w:val="18"/>
                <w:szCs w:val="18"/>
              </w:rPr>
              <w:fldChar w:fldCharType="end"/>
            </w:r>
          </w:p>
        </w:tc>
      </w:tr>
      <w:tr w:rsidR="003F2E65" w:rsidRPr="003F2E65" w14:paraId="3C5AF45D"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4A15B2"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Datum</w:t>
            </w:r>
            <w:r w:rsidRPr="003F2E65">
              <w:rPr>
                <w:spacing w:val="5"/>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14:paraId="072F4AF3" w14:textId="77777777" w:rsidR="003F2E65" w:rsidRPr="003F2E65" w:rsidRDefault="003F2E65" w:rsidP="003F2E65">
            <w:pPr>
              <w:spacing w:line="276" w:lineRule="auto"/>
              <w:rPr>
                <w:sz w:val="18"/>
                <w:szCs w:val="18"/>
              </w:rPr>
            </w:pPr>
            <w:r w:rsidRPr="003F2E65">
              <w:rPr>
                <w:bCs/>
                <w:sz w:val="18"/>
                <w:szCs w:val="18"/>
              </w:rPr>
              <w:fldChar w:fldCharType="begin">
                <w:ffData>
                  <w:name w:val="Text13"/>
                  <w:enabled/>
                  <w:calcOnExit w:val="0"/>
                  <w:textInput/>
                </w:ffData>
              </w:fldChar>
            </w:r>
            <w:r w:rsidRPr="003F2E65">
              <w:rPr>
                <w:bCs/>
                <w:sz w:val="18"/>
                <w:szCs w:val="18"/>
              </w:rPr>
              <w:instrText xml:space="preserve"> FORMTEXT </w:instrText>
            </w:r>
            <w:r w:rsidRPr="003F2E65">
              <w:rPr>
                <w:bCs/>
                <w:sz w:val="18"/>
                <w:szCs w:val="18"/>
              </w:rPr>
            </w:r>
            <w:r w:rsidRPr="003F2E65">
              <w:rPr>
                <w:bCs/>
                <w:sz w:val="18"/>
                <w:szCs w:val="18"/>
              </w:rPr>
              <w:fldChar w:fldCharType="separate"/>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sz w:val="18"/>
                <w:szCs w:val="18"/>
              </w:rPr>
              <w:fldChar w:fldCharType="end"/>
            </w:r>
          </w:p>
        </w:tc>
      </w:tr>
      <w:tr w:rsidR="003F2E65" w:rsidRPr="003F2E65" w14:paraId="7E86638C"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D7472"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Plaats</w:t>
            </w:r>
            <w:r w:rsidRPr="003F2E65">
              <w:rPr>
                <w:spacing w:val="5"/>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14:paraId="0448F908" w14:textId="77777777" w:rsidR="003F2E65" w:rsidRPr="003F2E65" w:rsidRDefault="003F2E65" w:rsidP="003F2E65">
            <w:pPr>
              <w:spacing w:line="276" w:lineRule="auto"/>
              <w:rPr>
                <w:sz w:val="18"/>
                <w:szCs w:val="18"/>
              </w:rPr>
            </w:pPr>
            <w:r w:rsidRPr="003F2E65">
              <w:rPr>
                <w:bCs/>
                <w:sz w:val="18"/>
                <w:szCs w:val="18"/>
              </w:rPr>
              <w:fldChar w:fldCharType="begin">
                <w:ffData>
                  <w:name w:val="Text13"/>
                  <w:enabled/>
                  <w:calcOnExit w:val="0"/>
                  <w:textInput/>
                </w:ffData>
              </w:fldChar>
            </w:r>
            <w:r w:rsidRPr="003F2E65">
              <w:rPr>
                <w:bCs/>
                <w:sz w:val="18"/>
                <w:szCs w:val="18"/>
              </w:rPr>
              <w:instrText xml:space="preserve"> FORMTEXT </w:instrText>
            </w:r>
            <w:r w:rsidRPr="003F2E65">
              <w:rPr>
                <w:bCs/>
                <w:sz w:val="18"/>
                <w:szCs w:val="18"/>
              </w:rPr>
            </w:r>
            <w:r w:rsidRPr="003F2E65">
              <w:rPr>
                <w:bCs/>
                <w:sz w:val="18"/>
                <w:szCs w:val="18"/>
              </w:rPr>
              <w:fldChar w:fldCharType="separate"/>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noProof/>
                <w:sz w:val="18"/>
                <w:szCs w:val="18"/>
              </w:rPr>
              <w:t> </w:t>
            </w:r>
            <w:r w:rsidRPr="003F2E65">
              <w:rPr>
                <w:bCs/>
                <w:sz w:val="18"/>
                <w:szCs w:val="18"/>
              </w:rPr>
              <w:fldChar w:fldCharType="end"/>
            </w:r>
          </w:p>
        </w:tc>
      </w:tr>
      <w:tr w:rsidR="003F2E65" w:rsidRPr="003F2E65" w14:paraId="58D46E60" w14:textId="77777777" w:rsidTr="00FB60B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A5E22E" w14:textId="77777777" w:rsidR="003F2E65" w:rsidRPr="003F2E65" w:rsidRDefault="003F2E65" w:rsidP="003F2E65">
            <w:pPr>
              <w:suppressAutoHyphens/>
              <w:autoSpaceDN w:val="0"/>
              <w:spacing w:line="240" w:lineRule="auto"/>
              <w:textAlignment w:val="baseline"/>
              <w:rPr>
                <w:spacing w:val="5"/>
                <w:sz w:val="18"/>
                <w:szCs w:val="18"/>
                <w:lang w:eastAsia="nl-NL"/>
              </w:rPr>
            </w:pPr>
          </w:p>
          <w:p w14:paraId="6AE2BCF9" w14:textId="77777777" w:rsidR="003F2E65" w:rsidRPr="003F2E65" w:rsidRDefault="003F2E65" w:rsidP="003F2E65">
            <w:pPr>
              <w:suppressAutoHyphens/>
              <w:autoSpaceDN w:val="0"/>
              <w:spacing w:line="240" w:lineRule="auto"/>
              <w:textAlignment w:val="baseline"/>
              <w:rPr>
                <w:spacing w:val="5"/>
                <w:sz w:val="18"/>
                <w:szCs w:val="18"/>
                <w:lang w:eastAsia="nl-NL"/>
              </w:rPr>
            </w:pPr>
          </w:p>
          <w:p w14:paraId="17789A7D"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spacing w:val="5"/>
                <w:sz w:val="18"/>
                <w:szCs w:val="18"/>
                <w:lang w:eastAsia="nl-NL"/>
              </w:rPr>
              <w:t>Handtekening rechtsgeldige vertegenwoordiger</w:t>
            </w:r>
            <w:r w:rsidRPr="003F2E65">
              <w:rPr>
                <w:spacing w:val="5"/>
                <w:sz w:val="18"/>
                <w:szCs w:val="18"/>
                <w:lang w:eastAsia="nl-NL"/>
              </w:rPr>
              <w:tab/>
            </w:r>
          </w:p>
          <w:p w14:paraId="08CB74F8" w14:textId="77777777" w:rsidR="003F2E65" w:rsidRPr="003F2E65" w:rsidRDefault="003F2E65" w:rsidP="003F2E65">
            <w:pPr>
              <w:suppressAutoHyphens/>
              <w:autoSpaceDN w:val="0"/>
              <w:spacing w:line="240" w:lineRule="auto"/>
              <w:textAlignment w:val="baseline"/>
              <w:rPr>
                <w:spacing w:val="5"/>
                <w:sz w:val="18"/>
                <w:szCs w:val="18"/>
                <w:lang w:eastAsia="nl-NL"/>
              </w:rPr>
            </w:pPr>
          </w:p>
          <w:p w14:paraId="0053137B" w14:textId="77777777" w:rsidR="003F2E65" w:rsidRPr="003F2E65" w:rsidRDefault="003F2E65" w:rsidP="003F2E65">
            <w:pPr>
              <w:suppressAutoHyphens/>
              <w:autoSpaceDN w:val="0"/>
              <w:spacing w:line="240" w:lineRule="auto"/>
              <w:textAlignment w:val="baseline"/>
              <w:rPr>
                <w:spacing w:val="5"/>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tcPr>
          <w:p w14:paraId="0E1F10CE" w14:textId="77777777" w:rsidR="003F2E65" w:rsidRPr="003F2E65" w:rsidRDefault="003F2E65" w:rsidP="003F2E65">
            <w:pPr>
              <w:suppressAutoHyphens/>
              <w:autoSpaceDN w:val="0"/>
              <w:spacing w:line="240" w:lineRule="auto"/>
              <w:textAlignment w:val="baseline"/>
              <w:rPr>
                <w:spacing w:val="5"/>
                <w:sz w:val="18"/>
                <w:szCs w:val="18"/>
                <w:lang w:eastAsia="nl-NL"/>
              </w:rPr>
            </w:pPr>
            <w:r w:rsidRPr="003F2E65">
              <w:rPr>
                <w:bCs/>
                <w:spacing w:val="5"/>
                <w:sz w:val="18"/>
                <w:szCs w:val="18"/>
              </w:rPr>
              <w:fldChar w:fldCharType="begin">
                <w:ffData>
                  <w:name w:val="Text13"/>
                  <w:enabled/>
                  <w:calcOnExit w:val="0"/>
                  <w:textInput/>
                </w:ffData>
              </w:fldChar>
            </w:r>
            <w:r w:rsidRPr="003F2E65">
              <w:rPr>
                <w:bCs/>
                <w:spacing w:val="5"/>
                <w:sz w:val="18"/>
                <w:szCs w:val="18"/>
              </w:rPr>
              <w:instrText xml:space="preserve"> FORMTEXT </w:instrText>
            </w:r>
            <w:r w:rsidRPr="003F2E65">
              <w:rPr>
                <w:bCs/>
                <w:spacing w:val="5"/>
                <w:sz w:val="18"/>
                <w:szCs w:val="18"/>
              </w:rPr>
            </w:r>
            <w:r w:rsidRPr="003F2E65">
              <w:rPr>
                <w:bCs/>
                <w:spacing w:val="5"/>
                <w:sz w:val="18"/>
                <w:szCs w:val="18"/>
              </w:rPr>
              <w:fldChar w:fldCharType="separate"/>
            </w:r>
            <w:r w:rsidRPr="003F2E65">
              <w:rPr>
                <w:bCs/>
                <w:noProof/>
                <w:spacing w:val="5"/>
                <w:sz w:val="18"/>
                <w:szCs w:val="18"/>
              </w:rPr>
              <w:t> </w:t>
            </w:r>
            <w:r w:rsidRPr="003F2E65">
              <w:rPr>
                <w:bCs/>
                <w:noProof/>
                <w:spacing w:val="5"/>
                <w:sz w:val="18"/>
                <w:szCs w:val="18"/>
              </w:rPr>
              <w:t> </w:t>
            </w:r>
            <w:r w:rsidRPr="003F2E65">
              <w:rPr>
                <w:bCs/>
                <w:noProof/>
                <w:spacing w:val="5"/>
                <w:sz w:val="18"/>
                <w:szCs w:val="18"/>
              </w:rPr>
              <w:t> </w:t>
            </w:r>
            <w:r w:rsidRPr="003F2E65">
              <w:rPr>
                <w:bCs/>
                <w:noProof/>
                <w:spacing w:val="5"/>
                <w:sz w:val="18"/>
                <w:szCs w:val="18"/>
              </w:rPr>
              <w:t> </w:t>
            </w:r>
            <w:r w:rsidRPr="003F2E65">
              <w:rPr>
                <w:bCs/>
                <w:noProof/>
                <w:spacing w:val="5"/>
                <w:sz w:val="18"/>
                <w:szCs w:val="18"/>
              </w:rPr>
              <w:t> </w:t>
            </w:r>
            <w:r w:rsidRPr="003F2E65">
              <w:rPr>
                <w:bCs/>
                <w:spacing w:val="5"/>
                <w:sz w:val="18"/>
                <w:szCs w:val="18"/>
              </w:rPr>
              <w:fldChar w:fldCharType="end"/>
            </w:r>
          </w:p>
        </w:tc>
      </w:tr>
    </w:tbl>
    <w:p w14:paraId="689B4247" w14:textId="77777777" w:rsidR="003F2E65" w:rsidRPr="003F2E65" w:rsidRDefault="003F2E65" w:rsidP="003F2E65">
      <w:pPr>
        <w:spacing w:line="276" w:lineRule="auto"/>
        <w:rPr>
          <w:sz w:val="18"/>
          <w:szCs w:val="18"/>
        </w:rPr>
      </w:pPr>
    </w:p>
    <w:p w14:paraId="274A954E" w14:textId="77777777" w:rsidR="003F2E65" w:rsidRPr="003F2E65" w:rsidRDefault="003F2E65" w:rsidP="003F2E65">
      <w:pPr>
        <w:spacing w:line="276" w:lineRule="auto"/>
        <w:rPr>
          <w:sz w:val="22"/>
          <w:szCs w:val="22"/>
        </w:rPr>
      </w:pPr>
    </w:p>
    <w:p w14:paraId="22B436EA" w14:textId="77777777" w:rsidR="003F2E65" w:rsidRPr="007F1C07" w:rsidRDefault="003F2E65" w:rsidP="004A3ABB"/>
    <w:sectPr w:rsidR="003F2E65" w:rsidRPr="007F1C07" w:rsidSect="00716C31">
      <w:headerReference w:type="even" r:id="rId7"/>
      <w:headerReference w:type="default" r:id="rId8"/>
      <w:footerReference w:type="even" r:id="rId9"/>
      <w:footerReference w:type="default" r:id="rId10"/>
      <w:headerReference w:type="first" r:id="rId11"/>
      <w:footerReference w:type="first" r:id="rId12"/>
      <w:pgSz w:w="11906" w:h="16838"/>
      <w:pgMar w:top="426" w:right="1644" w:bottom="1440" w:left="1758" w:header="56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61246" w14:textId="77777777" w:rsidR="00CD41DB" w:rsidRDefault="00CD41DB" w:rsidP="00F16B36">
      <w:pPr>
        <w:spacing w:line="240" w:lineRule="auto"/>
      </w:pPr>
      <w:r>
        <w:separator/>
      </w:r>
    </w:p>
  </w:endnote>
  <w:endnote w:type="continuationSeparator" w:id="0">
    <w:p w14:paraId="5FEF39A7" w14:textId="77777777" w:rsidR="00CD41DB" w:rsidRDefault="00CD41DB" w:rsidP="00F16B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AA492" w14:textId="77777777" w:rsidR="00833767" w:rsidRDefault="0083376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967017"/>
      <w:docPartObj>
        <w:docPartGallery w:val="Page Numbers (Bottom of Page)"/>
        <w:docPartUnique/>
      </w:docPartObj>
    </w:sdtPr>
    <w:sdtEndPr/>
    <w:sdtContent>
      <w:sdt>
        <w:sdtPr>
          <w:id w:val="-1769616900"/>
          <w:docPartObj>
            <w:docPartGallery w:val="Page Numbers (Top of Page)"/>
            <w:docPartUnique/>
          </w:docPartObj>
        </w:sdtPr>
        <w:sdtEndPr/>
        <w:sdtContent>
          <w:p w14:paraId="18502949" w14:textId="77777777" w:rsidR="00AE7A2B" w:rsidRPr="00AE7A2B" w:rsidRDefault="00AE7A2B" w:rsidP="00AE7A2B">
            <w:pPr>
              <w:numPr>
                <w:ilvl w:val="1"/>
                <w:numId w:val="0"/>
              </w:numPr>
              <w:ind w:right="1416"/>
              <w:rPr>
                <w:rFonts w:eastAsia="MS Gothic"/>
                <w:bCs/>
                <w:iCs/>
                <w:sz w:val="22"/>
                <w:szCs w:val="22"/>
              </w:rPr>
            </w:pPr>
            <w:r w:rsidRPr="00AE7A2B">
              <w:rPr>
                <w:rFonts w:eastAsia="MS Gothic"/>
                <w:bCs/>
                <w:i/>
                <w:iCs/>
                <w:sz w:val="22"/>
                <w:szCs w:val="22"/>
              </w:rPr>
              <w:t>Middenmeer Noord</w:t>
            </w:r>
          </w:p>
          <w:p w14:paraId="564CA47E" w14:textId="77777777" w:rsidR="00AE7A2B" w:rsidRPr="00AE7A2B" w:rsidRDefault="00AE7A2B" w:rsidP="00AE7A2B">
            <w:pPr>
              <w:tabs>
                <w:tab w:val="center" w:pos="4536"/>
                <w:tab w:val="right" w:pos="9072"/>
              </w:tabs>
              <w:spacing w:line="240" w:lineRule="auto"/>
              <w:jc w:val="right"/>
            </w:pPr>
            <w:r w:rsidRPr="00AE7A2B">
              <w:t xml:space="preserve">Pagina </w:t>
            </w:r>
            <w:r w:rsidRPr="00AE7A2B">
              <w:rPr>
                <w:b/>
                <w:bCs/>
                <w:sz w:val="24"/>
                <w:szCs w:val="24"/>
              </w:rPr>
              <w:fldChar w:fldCharType="begin"/>
            </w:r>
            <w:r w:rsidRPr="00AE7A2B">
              <w:rPr>
                <w:b/>
                <w:bCs/>
              </w:rPr>
              <w:instrText>PAGE</w:instrText>
            </w:r>
            <w:r w:rsidRPr="00AE7A2B">
              <w:rPr>
                <w:b/>
                <w:bCs/>
                <w:sz w:val="24"/>
                <w:szCs w:val="24"/>
              </w:rPr>
              <w:fldChar w:fldCharType="separate"/>
            </w:r>
            <w:r w:rsidRPr="00AE7A2B">
              <w:rPr>
                <w:b/>
                <w:bCs/>
                <w:sz w:val="24"/>
                <w:szCs w:val="24"/>
              </w:rPr>
              <w:t>1</w:t>
            </w:r>
            <w:r w:rsidRPr="00AE7A2B">
              <w:rPr>
                <w:b/>
                <w:bCs/>
                <w:sz w:val="24"/>
                <w:szCs w:val="24"/>
              </w:rPr>
              <w:fldChar w:fldCharType="end"/>
            </w:r>
            <w:r w:rsidRPr="00AE7A2B">
              <w:t xml:space="preserve"> van </w:t>
            </w:r>
            <w:r w:rsidRPr="00AE7A2B">
              <w:rPr>
                <w:b/>
                <w:bCs/>
                <w:sz w:val="24"/>
                <w:szCs w:val="24"/>
              </w:rPr>
              <w:fldChar w:fldCharType="begin"/>
            </w:r>
            <w:r w:rsidRPr="00AE7A2B">
              <w:rPr>
                <w:b/>
                <w:bCs/>
              </w:rPr>
              <w:instrText>NUMPAGES</w:instrText>
            </w:r>
            <w:r w:rsidRPr="00AE7A2B">
              <w:rPr>
                <w:b/>
                <w:bCs/>
                <w:sz w:val="24"/>
                <w:szCs w:val="24"/>
              </w:rPr>
              <w:fldChar w:fldCharType="separate"/>
            </w:r>
            <w:r w:rsidRPr="00AE7A2B">
              <w:rPr>
                <w:b/>
                <w:bCs/>
                <w:sz w:val="24"/>
                <w:szCs w:val="24"/>
              </w:rPr>
              <w:t>3</w:t>
            </w:r>
            <w:r w:rsidRPr="00AE7A2B">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8F8FB" w14:textId="77777777" w:rsidR="00833767" w:rsidRDefault="0083376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0A58E" w14:textId="77777777" w:rsidR="00CD41DB" w:rsidRDefault="00CD41DB" w:rsidP="00F16B36">
      <w:pPr>
        <w:spacing w:line="240" w:lineRule="auto"/>
      </w:pPr>
      <w:r>
        <w:separator/>
      </w:r>
    </w:p>
  </w:footnote>
  <w:footnote w:type="continuationSeparator" w:id="0">
    <w:p w14:paraId="1741A2AD" w14:textId="77777777" w:rsidR="00CD41DB" w:rsidRDefault="00CD41DB" w:rsidP="00F16B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279AF" w14:textId="77777777" w:rsidR="00833767" w:rsidRDefault="0083376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F35F4" w14:textId="20B35B6C" w:rsidR="00AE7A2B" w:rsidRDefault="00AE7A2B" w:rsidP="00AE7A2B">
    <w:pPr>
      <w:pStyle w:val="Koptekst"/>
      <w:tabs>
        <w:tab w:val="clear" w:pos="4513"/>
        <w:tab w:val="clear" w:pos="9026"/>
        <w:tab w:val="left" w:pos="2226"/>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BECDB" w14:textId="77777777" w:rsidR="00833767" w:rsidRDefault="0083376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42449F74"/>
    <w:lvl w:ilvl="0" w:tplc="B58A27A8">
      <w:start w:val="1"/>
      <w:numFmt w:val="decimal"/>
      <w:pStyle w:val="OpsommingCijfers"/>
      <w:lvlText w:val="%1."/>
      <w:lvlJc w:val="left"/>
      <w:pPr>
        <w:ind w:left="360" w:hanging="360"/>
      </w:pPr>
      <w:rPr>
        <w:rFonts w:ascii="Corbel" w:eastAsia="Calibri" w:hAnsi="Corbel" w:cs="Times New Roman"/>
      </w:r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 w15:restartNumberingAfterBreak="0">
    <w:nsid w:val="48FE712F"/>
    <w:multiLevelType w:val="multilevel"/>
    <w:tmpl w:val="C54801D6"/>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sz w:val="28"/>
        <w:szCs w:val="28"/>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2"/>
  </w:num>
  <w:num w:numId="28">
    <w:abstractNumId w:val="1"/>
  </w:num>
  <w:num w:numId="29">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6B36"/>
    <w:rsid w:val="000917C6"/>
    <w:rsid w:val="000B46D8"/>
    <w:rsid w:val="00106BB0"/>
    <w:rsid w:val="00177A29"/>
    <w:rsid w:val="001D76AB"/>
    <w:rsid w:val="002B5524"/>
    <w:rsid w:val="002F39E2"/>
    <w:rsid w:val="00376009"/>
    <w:rsid w:val="003B3222"/>
    <w:rsid w:val="003C0BFB"/>
    <w:rsid w:val="003F2E65"/>
    <w:rsid w:val="00416CD4"/>
    <w:rsid w:val="00424DED"/>
    <w:rsid w:val="00434308"/>
    <w:rsid w:val="00482A4F"/>
    <w:rsid w:val="004A3ABB"/>
    <w:rsid w:val="00527398"/>
    <w:rsid w:val="00632123"/>
    <w:rsid w:val="006706FF"/>
    <w:rsid w:val="00716C31"/>
    <w:rsid w:val="007F1C07"/>
    <w:rsid w:val="008104C5"/>
    <w:rsid w:val="00833767"/>
    <w:rsid w:val="008402D9"/>
    <w:rsid w:val="00882369"/>
    <w:rsid w:val="0091717E"/>
    <w:rsid w:val="009175F9"/>
    <w:rsid w:val="00951B93"/>
    <w:rsid w:val="009761CF"/>
    <w:rsid w:val="009B0D92"/>
    <w:rsid w:val="00A03098"/>
    <w:rsid w:val="00A07B97"/>
    <w:rsid w:val="00A3732E"/>
    <w:rsid w:val="00A53085"/>
    <w:rsid w:val="00AE7A2B"/>
    <w:rsid w:val="00B57254"/>
    <w:rsid w:val="00BD0C39"/>
    <w:rsid w:val="00CD41DB"/>
    <w:rsid w:val="00CD5539"/>
    <w:rsid w:val="00D86D66"/>
    <w:rsid w:val="00D96F6C"/>
    <w:rsid w:val="00EB1492"/>
    <w:rsid w:val="00F12F0D"/>
    <w:rsid w:val="00F16B36"/>
    <w:rsid w:val="00FA77F5"/>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85F6"/>
  <w15:docId w15:val="{1D890632-008F-43E0-82B9-64E8FCFA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16B36"/>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Voetnoottekst">
    <w:name w:val="footnote text"/>
    <w:basedOn w:val="Standaard"/>
    <w:link w:val="VoetnoottekstChar"/>
    <w:uiPriority w:val="99"/>
    <w:unhideWhenUsed/>
    <w:rsid w:val="00F16B36"/>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F16B36"/>
    <w:rPr>
      <w:rFonts w:eastAsia="Calibri"/>
      <w:sz w:val="17"/>
      <w:szCs w:val="17"/>
      <w:lang w:eastAsia="en-US"/>
    </w:rPr>
  </w:style>
  <w:style w:type="character" w:styleId="Voetnootmarkering">
    <w:name w:val="footnote reference"/>
    <w:basedOn w:val="Standaardalinea-lettertype"/>
    <w:uiPriority w:val="99"/>
    <w:unhideWhenUsed/>
    <w:rsid w:val="00F16B36"/>
    <w:rPr>
      <w:vertAlign w:val="superscript"/>
    </w:rPr>
  </w:style>
  <w:style w:type="paragraph" w:customStyle="1" w:styleId="Bijlageondertitel">
    <w:name w:val="Bijlage ondertitel"/>
    <w:basedOn w:val="Standaard"/>
    <w:next w:val="Standaard"/>
    <w:qFormat/>
    <w:rsid w:val="00F16B36"/>
    <w:pPr>
      <w:pageBreakBefore/>
      <w:numPr>
        <w:numId w:val="27"/>
      </w:numPr>
      <w:spacing w:after="560" w:line="560" w:lineRule="atLeast"/>
    </w:pPr>
    <w:rPr>
      <w:b/>
      <w:sz w:val="42"/>
      <w:szCs w:val="42"/>
    </w:rPr>
  </w:style>
  <w:style w:type="paragraph" w:customStyle="1" w:styleId="Afbeelding">
    <w:name w:val="Afbeelding"/>
    <w:basedOn w:val="Standaard"/>
    <w:qFormat/>
    <w:rsid w:val="00F16B36"/>
    <w:pPr>
      <w:spacing w:after="280"/>
    </w:pPr>
  </w:style>
  <w:style w:type="paragraph" w:styleId="Koptekst">
    <w:name w:val="header"/>
    <w:basedOn w:val="Standaard"/>
    <w:link w:val="KoptekstChar"/>
    <w:rsid w:val="00F16B36"/>
    <w:pPr>
      <w:tabs>
        <w:tab w:val="center" w:pos="4513"/>
        <w:tab w:val="right" w:pos="9026"/>
      </w:tabs>
      <w:spacing w:line="240" w:lineRule="auto"/>
    </w:pPr>
  </w:style>
  <w:style w:type="character" w:customStyle="1" w:styleId="KoptekstChar">
    <w:name w:val="Koptekst Char"/>
    <w:basedOn w:val="Standaardalinea-lettertype"/>
    <w:link w:val="Koptekst"/>
    <w:rsid w:val="00F16B36"/>
    <w:rPr>
      <w:rFonts w:eastAsia="Calibri"/>
      <w:lang w:eastAsia="en-US"/>
    </w:rPr>
  </w:style>
  <w:style w:type="paragraph" w:styleId="Voettekst">
    <w:name w:val="footer"/>
    <w:basedOn w:val="Standaard"/>
    <w:link w:val="VoettekstChar"/>
    <w:rsid w:val="00F16B36"/>
    <w:pPr>
      <w:tabs>
        <w:tab w:val="center" w:pos="4513"/>
        <w:tab w:val="right" w:pos="9026"/>
      </w:tabs>
      <w:spacing w:line="240" w:lineRule="auto"/>
    </w:pPr>
  </w:style>
  <w:style w:type="character" w:customStyle="1" w:styleId="VoettekstChar">
    <w:name w:val="Voettekst Char"/>
    <w:basedOn w:val="Standaardalinea-lettertype"/>
    <w:link w:val="Voettekst"/>
    <w:rsid w:val="00F16B36"/>
    <w:rPr>
      <w:rFonts w:eastAsia="Calibri"/>
      <w:lang w:eastAsia="en-US"/>
    </w:rPr>
  </w:style>
  <w:style w:type="paragraph" w:customStyle="1" w:styleId="OpsommingCijfers">
    <w:name w:val="Opsomming Cijfers"/>
    <w:basedOn w:val="Standaard"/>
    <w:qFormat/>
    <w:rsid w:val="004A3ABB"/>
    <w:pPr>
      <w:numPr>
        <w:numId w:val="28"/>
      </w:numPr>
      <w:ind w:left="227" w:hanging="227"/>
    </w:pPr>
  </w:style>
  <w:style w:type="paragraph" w:styleId="Ballontekst">
    <w:name w:val="Balloon Text"/>
    <w:basedOn w:val="Standaard"/>
    <w:link w:val="BallontekstChar"/>
    <w:rsid w:val="0037600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376009"/>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326</Words>
  <Characters>1795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Binh Tran</dc:creator>
  <cp:lastModifiedBy>Binh Tran</cp:lastModifiedBy>
  <cp:revision>16</cp:revision>
  <cp:lastPrinted>2020-06-10T16:10:00Z</cp:lastPrinted>
  <dcterms:created xsi:type="dcterms:W3CDTF">2020-10-17T10:42:00Z</dcterms:created>
  <dcterms:modified xsi:type="dcterms:W3CDTF">2020-12-02T20:22:00Z</dcterms:modified>
</cp:coreProperties>
</file>